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0114261" name="01a018d9-f2d6-7132-b5cc-1414d4ebfe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9236890" name="01a018d9-f2d6-7132-b5cc-1414d4ebfe3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Zweilagig!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3649664" name="01a018db-613e-78f4-93d8-c73404c759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476791" name="01a018db-613e-78f4-93d8-c73404c7597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Zweilagig!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18657864" name="01a018dc-491b-79d0-9957-157b858667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3817514" name="01a018dc-491b-79d0-9957-157b858667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37660337" name="01a018dd-4f37-7e17-867c-fa0c6e439a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6615028" name="01a018dd-4f37-7e17-867c-fa0c6e439a0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04755196" name="01a018df-5bd4-7b02-9655-e5227d62f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7683994" name="01a018df-5bd4-7b02-9655-e5227d62fd9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13438780" name="01a018de-800f-7b0e-9f70-fd5f03e668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7357451" name="01a018de-800f-7b0e-9f70-fd5f03e6686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74225071" name="01a018e0-4bd4-7817-a294-7342ffdc28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1396263" name="01a018e0-4bd4-7817-a294-7342ffdc28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16948009" name="01a018e0-fc35-780b-a511-23318157d0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109502" name="01a018e0-fc35-780b-a511-23318157d03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